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left="0"/>
        <w:jc w:val="center"/>
      </w:pPr>
      <w:r>
        <w:rPr>
          <w:b/>
          <w:sz w:val="36"/>
        </w:rPr>
        <w:t>議事要旨</w:t>
      </w:r>
    </w:p>
    <w:p>
      <w:pPr>
        <w:ind w:left="0"/>
        <w:jc w:val="left"/>
      </w:pPr>
      <w:r>
        <w:rPr>
          <w:b/>
          <w:sz w:val="32"/>
        </w:rPr>
        <w:t>概要</w:t>
      </w:r>
    </w:p>
    <w:p>
      <w:pPr>
        <w:pStyle w:val="ListBullet"/>
        <w:ind w:left="720"/>
      </w:pPr>
      <w:r>
        <w:rPr>
          <w:b w:val="0"/>
          <w:sz w:val="21"/>
        </w:rPr>
        <w:t>本会議では、山形県における大雨特別警報の解除と今後の河川状況について議論された。特に、気象庁は、現在の降雨状況が継続すれば大雨警報に切り替わる見込みであり、地元市町村への避難指示を呼びかけている。また、国土交通省からは、河川の水位が高止まりしており、土砂災害についても警戒が必要である旨が説明された。</w:t>
      </w:r>
    </w:p>
    <w:p>
      <w:pPr>
        <w:ind w:left="0"/>
        <w:jc w:val="left"/>
      </w:pPr>
      <w:r>
        <w:rPr>
          <w:b/>
          <w:sz w:val="32"/>
        </w:rPr>
        <w:t>主要議題</w:t>
      </w:r>
    </w:p>
    <w:p>
      <w:pPr>
        <w:pStyle w:val="ListBullet"/>
        <w:ind w:left="720"/>
      </w:pPr>
      <w:r>
        <w:rPr>
          <w:b/>
          <w:sz w:val="21"/>
        </w:rPr>
        <w:t>大雨特別警報の解除と今後の気象状況</w:t>
      </w:r>
      <w:r>
        <w:rPr>
          <w:b w:val="0"/>
          <w:sz w:val="21"/>
        </w:rPr>
        <w:t>： 気象庁は、現在の降雨状況が継続すれば大雨警報に切り替わる見込みであり、東北地方全体で雨が降りやすい状況が続くことを確認した。特に、28日6時までの24時間における降水量については、100ミリを超える可能性があり、局地的に危険度が高まることが予想される。</w:t>
      </w:r>
    </w:p>
    <w:p>
      <w:pPr>
        <w:pStyle w:val="ListBullet"/>
        <w:ind w:left="720"/>
      </w:pPr>
      <w:r>
        <w:rPr>
          <w:b/>
          <w:sz w:val="21"/>
        </w:rPr>
        <w:t>河川の水位と土砂災害</w:t>
      </w:r>
      <w:r>
        <w:rPr>
          <w:b w:val="0"/>
          <w:sz w:val="21"/>
        </w:rPr>
        <w:t>： 国土交通省からは、最上川水系をはじめとする河川の水位が継続して高い状況であり、今後の水位上昇に警戒が必要である旨の説明があった。また、過去の災害で堤防や護岸などの損傷が見られるため、引き続き厳重な警戒を呼びかけている。</w:t>
      </w:r>
    </w:p>
    <w:p>
      <w:pPr>
        <w:pStyle w:val="ListBullet"/>
        <w:ind w:left="720"/>
      </w:pPr>
      <w:r>
        <w:rPr>
          <w:b/>
          <w:sz w:val="21"/>
        </w:rPr>
        <w:t>避難情報と注意喚起</w:t>
      </w:r>
      <w:r>
        <w:rPr>
          <w:b w:val="0"/>
          <w:sz w:val="21"/>
        </w:rPr>
        <w:t>： 杉本課長は、大雨特別警報が解除されたものの、今後も数日間雨が降りやすい状況が続くことを強調し、地元市町村の避難指示に従うよう呼びかけた。また、土砂災害や河川の氾濫に対する警戒を促した。</w:t>
      </w:r>
    </w:p>
    <w:p>
      <w:pPr>
        <w:pStyle w:val="ListBullet"/>
        <w:ind w:left="720"/>
      </w:pPr>
      <w:r>
        <w:rPr>
          <w:b/>
          <w:sz w:val="21"/>
        </w:rPr>
        <w:t>今後の降雨量と危険度</w:t>
      </w:r>
      <w:r>
        <w:rPr>
          <w:b w:val="0"/>
          <w:sz w:val="21"/>
        </w:rPr>
        <w:t>： 24時間で100ミリを超える雨量が東北地方に降る可能性があり、特に局地的に危険度が高まることが予想される。</w:t>
      </w:r>
    </w:p>
    <w:p>
      <w:pPr>
        <w:spacing w:before="360"/>
      </w:pPr>
      <w:r>
        <w:rPr>
          <w:color w:val="969696"/>
          <w:sz w:val="18"/>
        </w:rPr>
        <w:t>※この要約はAIによる下書きです。必ず人の目で内容を確認・修正してご利用ください。</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ＭＳ Ｐ明朝" w:hAnsi="ＭＳ Ｐ明朝" w:eastAsia="ＭＳ Ｐ明朝"/>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ＭＳ Ｐ明朝" w:hAnsi="ＭＳ Ｐ明朝" w:eastAsia="ＭＳ Ｐ明朝"/>
    </w:rPr>
  </w:style>
  <w:style w:type="character" w:customStyle="1" w:styleId="HeaderChar">
    <w:name w:val="Header Char"/>
    <w:basedOn w:val="DefaultParagraphFont"/>
    <w:link w:val="Header"/>
    <w:uiPriority w:val="99"/>
    <w:rsid w:val="00E618BF"/>
    <w:rPr>
      <w:rFonts w:ascii="ＭＳ Ｐ明朝" w:hAnsi="ＭＳ Ｐ明朝" w:eastAsia="ＭＳ Ｐ明朝"/>
    </w:rPr>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ＭＳ Ｐ明朝" w:hAnsi="ＭＳ Ｐ明朝" w:eastAsia="ＭＳ Ｐ明朝"/>
    </w:rPr>
  </w:style>
  <w:style w:type="character" w:customStyle="1" w:styleId="FooterChar">
    <w:name w:val="Footer Char"/>
    <w:basedOn w:val="DefaultParagraphFont"/>
    <w:link w:val="Footer"/>
    <w:uiPriority w:val="99"/>
    <w:rsid w:val="00E618BF"/>
    <w:rPr>
      <w:rFonts w:ascii="ＭＳ Ｐ明朝" w:hAnsi="ＭＳ Ｐ明朝" w:eastAsia="ＭＳ Ｐ明朝"/>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ＭＳ Ｐ明朝" w:hAnsi="ＭＳ Ｐ明朝" w:eastAsia="ＭＳ Ｐ明朝"/>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ＭＳ Ｐ明朝" w:hAnsi="ＭＳ Ｐ明朝" w:eastAsia="ＭＳ Ｐ明朝"/>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ＭＳ Ｐ明朝" w:hAnsi="ＭＳ Ｐ明朝" w:eastAsia="ＭＳ Ｐ明朝"/>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ascii="ＭＳ Ｐ明朝" w:hAnsi="ＭＳ Ｐ明朝" w:eastAsia="ＭＳ Ｐ明朝"/>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ascii="ＭＳ Ｐ明朝" w:hAnsi="ＭＳ Ｐ明朝" w:eastAsia="ＭＳ Ｐ明朝"/>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ascii="ＭＳ Ｐ明朝" w:hAnsi="ＭＳ Ｐ明朝" w:eastAsia="ＭＳ Ｐ明朝"/>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ascii="ＭＳ Ｐ明朝" w:hAnsi="ＭＳ Ｐ明朝" w:eastAsia="ＭＳ Ｐ明朝"/>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ascii="ＭＳ Ｐ明朝" w:hAnsi="ＭＳ Ｐ明朝" w:eastAsia="ＭＳ Ｐ明朝"/>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ascii="ＭＳ Ｐ明朝" w:hAnsi="ＭＳ Ｐ明朝" w:eastAsia="ＭＳ Ｐ明朝"/>
      <w:i/>
      <w:iCs/>
      <w:color w:val="404040" w:themeColor="text1" w:themeTint="BF"/>
      <w:sz w:val="20"/>
      <w:szCs w:val="20"/>
    </w:rPr>
  </w:style>
  <w:style w:type="character" w:default="1" w:styleId="DefaultParagraphFont">
    <w:name w:val="Default Paragraph Font"/>
    <w:uiPriority w:val="1"/>
    <w:semiHidden/>
    <w:unhideWhenUsed/>
    <w:rPr>
      <w:rFonts w:ascii="ＭＳ Ｐ明朝" w:hAnsi="ＭＳ Ｐ明朝" w:eastAsia="ＭＳ Ｐ明朝"/>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rPr>
      <w:rFonts w:ascii="ＭＳ Ｐ明朝" w:hAnsi="ＭＳ Ｐ明朝" w:eastAsia="ＭＳ Ｐ明朝"/>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ascii="ＭＳ Ｐ明朝" w:hAnsi="ＭＳ Ｐ明朝" w:eastAsia="ＭＳ Ｐ明朝"/>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ascii="ＭＳ Ｐ明朝" w:hAnsi="ＭＳ Ｐ明朝" w:eastAsia="ＭＳ Ｐ明朝"/>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ascii="ＭＳ Ｐ明朝" w:hAnsi="ＭＳ Ｐ明朝" w:eastAsia="ＭＳ Ｐ明朝"/>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ＭＳ Ｐ明朝" w:hAnsi="ＭＳ Ｐ明朝" w:eastAsia="ＭＳ Ｐ明朝"/>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ascii="ＭＳ Ｐ明朝" w:hAnsi="ＭＳ Ｐ明朝" w:eastAsia="ＭＳ Ｐ明朝"/>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ＭＳ Ｐ明朝" w:hAnsi="ＭＳ Ｐ明朝" w:eastAsia="ＭＳ Ｐ明朝"/>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ascii="ＭＳ Ｐ明朝" w:hAnsi="ＭＳ Ｐ明朝" w:eastAsia="ＭＳ Ｐ明朝"/>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rFonts w:ascii="ＭＳ Ｐ明朝" w:hAnsi="ＭＳ Ｐ明朝" w:eastAsia="ＭＳ Ｐ明朝"/>
    </w:rPr>
  </w:style>
  <w:style w:type="paragraph" w:styleId="BodyText">
    <w:name w:val="Body Text"/>
    <w:basedOn w:val="Normal"/>
    <w:link w:val="BodyTextChar"/>
    <w:uiPriority w:val="99"/>
    <w:unhideWhenUsed/>
    <w:rsid w:val="00AA1D8D"/>
    <w:pPr>
      <w:spacing w:after="120"/>
    </w:pPr>
    <w:rPr>
      <w:rFonts w:ascii="ＭＳ Ｐ明朝" w:hAnsi="ＭＳ Ｐ明朝" w:eastAsia="ＭＳ Ｐ明朝"/>
    </w:rPr>
  </w:style>
  <w:style w:type="character" w:customStyle="1" w:styleId="BodyTextChar">
    <w:name w:val="Body Text Char"/>
    <w:basedOn w:val="DefaultParagraphFont"/>
    <w:link w:val="BodyText"/>
    <w:uiPriority w:val="99"/>
    <w:rsid w:val="00AA1D8D"/>
    <w:rPr>
      <w:rFonts w:ascii="ＭＳ Ｐ明朝" w:hAnsi="ＭＳ Ｐ明朝" w:eastAsia="ＭＳ Ｐ明朝"/>
    </w:rPr>
  </w:style>
  <w:style w:type="paragraph" w:styleId="BodyText2">
    <w:name w:val="Body Text 2"/>
    <w:basedOn w:val="Normal"/>
    <w:link w:val="BodyText2Char"/>
    <w:uiPriority w:val="99"/>
    <w:unhideWhenUsed/>
    <w:rsid w:val="00AA1D8D"/>
    <w:pPr>
      <w:spacing w:after="120" w:line="480" w:lineRule="auto"/>
    </w:pPr>
    <w:rPr>
      <w:rFonts w:ascii="ＭＳ Ｐ明朝" w:hAnsi="ＭＳ Ｐ明朝" w:eastAsia="ＭＳ Ｐ明朝"/>
    </w:rPr>
  </w:style>
  <w:style w:type="character" w:customStyle="1" w:styleId="BodyText2Char">
    <w:name w:val="Body Text 2 Char"/>
    <w:basedOn w:val="DefaultParagraphFont"/>
    <w:link w:val="BodyText2"/>
    <w:uiPriority w:val="99"/>
    <w:rsid w:val="00AA1D8D"/>
    <w:rPr>
      <w:rFonts w:ascii="ＭＳ Ｐ明朝" w:hAnsi="ＭＳ Ｐ明朝" w:eastAsia="ＭＳ Ｐ明朝"/>
    </w:rPr>
  </w:style>
  <w:style w:type="paragraph" w:styleId="BodyText3">
    <w:name w:val="Body Text 3"/>
    <w:basedOn w:val="Normal"/>
    <w:link w:val="BodyText3Char"/>
    <w:uiPriority w:val="99"/>
    <w:unhideWhenUsed/>
    <w:rsid w:val="00AA1D8D"/>
    <w:pPr>
      <w:spacing w:after="120"/>
    </w:pPr>
    <w:rPr>
      <w:rFonts w:ascii="ＭＳ Ｐ明朝" w:hAnsi="ＭＳ Ｐ明朝" w:eastAsia="ＭＳ Ｐ明朝"/>
      <w:sz w:val="16"/>
      <w:szCs w:val="16"/>
    </w:rPr>
  </w:style>
  <w:style w:type="character" w:customStyle="1" w:styleId="BodyText3Char">
    <w:name w:val="Body Text 3 Char"/>
    <w:basedOn w:val="DefaultParagraphFont"/>
    <w:link w:val="BodyText3"/>
    <w:uiPriority w:val="99"/>
    <w:rsid w:val="00AA1D8D"/>
    <w:rPr>
      <w:rFonts w:ascii="ＭＳ Ｐ明朝" w:hAnsi="ＭＳ Ｐ明朝" w:eastAsia="ＭＳ Ｐ明朝"/>
      <w:sz w:val="16"/>
      <w:szCs w:val="16"/>
    </w:rPr>
  </w:style>
  <w:style w:type="paragraph" w:styleId="List">
    <w:name w:val="List"/>
    <w:basedOn w:val="Normal"/>
    <w:uiPriority w:val="99"/>
    <w:unhideWhenUsed/>
    <w:rsid w:val="00AA1D8D"/>
    <w:pPr>
      <w:ind w:left="360" w:hanging="360"/>
      <w:contextualSpacing/>
    </w:pPr>
    <w:rPr>
      <w:rFonts w:ascii="ＭＳ Ｐ明朝" w:hAnsi="ＭＳ Ｐ明朝" w:eastAsia="ＭＳ Ｐ明朝"/>
    </w:rPr>
  </w:style>
  <w:style w:type="paragraph" w:styleId="List2">
    <w:name w:val="List 2"/>
    <w:basedOn w:val="Normal"/>
    <w:uiPriority w:val="99"/>
    <w:unhideWhenUsed/>
    <w:rsid w:val="00326F90"/>
    <w:pPr>
      <w:ind w:left="720" w:hanging="360"/>
      <w:contextualSpacing/>
    </w:pPr>
    <w:rPr>
      <w:rFonts w:ascii="ＭＳ Ｐ明朝" w:hAnsi="ＭＳ Ｐ明朝" w:eastAsia="ＭＳ Ｐ明朝"/>
    </w:rPr>
  </w:style>
  <w:style w:type="paragraph" w:styleId="List3">
    <w:name w:val="List 3"/>
    <w:basedOn w:val="Normal"/>
    <w:uiPriority w:val="99"/>
    <w:unhideWhenUsed/>
    <w:rsid w:val="00326F90"/>
    <w:pPr>
      <w:ind w:left="1080" w:hanging="360"/>
      <w:contextualSpacing/>
    </w:pPr>
    <w:rPr>
      <w:rFonts w:ascii="ＭＳ Ｐ明朝" w:hAnsi="ＭＳ Ｐ明朝" w:eastAsia="ＭＳ Ｐ明朝"/>
    </w:rPr>
  </w:style>
  <w:style w:type="paragraph" w:styleId="ListBullet">
    <w:name w:val="List Bullet"/>
    <w:basedOn w:val="Normal"/>
    <w:uiPriority w:val="99"/>
    <w:unhideWhenUsed/>
    <w:rsid w:val="00326F90"/>
    <w:pPr>
      <w:numPr>
        <w:numId w:val="1"/>
      </w:numPr>
      <w:contextualSpacing/>
    </w:pPr>
    <w:rPr>
      <w:rFonts w:ascii="ＭＳ Ｐ明朝" w:hAnsi="ＭＳ Ｐ明朝" w:eastAsia="ＭＳ Ｐ明朝"/>
    </w:rPr>
  </w:style>
  <w:style w:type="paragraph" w:styleId="ListBullet2">
    <w:name w:val="List Bullet 2"/>
    <w:basedOn w:val="Normal"/>
    <w:uiPriority w:val="99"/>
    <w:unhideWhenUsed/>
    <w:rsid w:val="00326F90"/>
    <w:pPr>
      <w:numPr>
        <w:numId w:val="2"/>
      </w:numPr>
      <w:contextualSpacing/>
    </w:pPr>
    <w:rPr>
      <w:rFonts w:ascii="ＭＳ Ｐ明朝" w:hAnsi="ＭＳ Ｐ明朝" w:eastAsia="ＭＳ Ｐ明朝"/>
    </w:rPr>
  </w:style>
  <w:style w:type="paragraph" w:styleId="ListBullet3">
    <w:name w:val="List Bullet 3"/>
    <w:basedOn w:val="Normal"/>
    <w:uiPriority w:val="99"/>
    <w:unhideWhenUsed/>
    <w:rsid w:val="00326F90"/>
    <w:pPr>
      <w:numPr>
        <w:numId w:val="3"/>
      </w:numPr>
      <w:contextualSpacing/>
    </w:pPr>
    <w:rPr>
      <w:rFonts w:ascii="ＭＳ Ｐ明朝" w:hAnsi="ＭＳ Ｐ明朝" w:eastAsia="ＭＳ Ｐ明朝"/>
    </w:rPr>
  </w:style>
  <w:style w:type="paragraph" w:styleId="ListNumber">
    <w:name w:val="List Number"/>
    <w:basedOn w:val="Normal"/>
    <w:uiPriority w:val="99"/>
    <w:unhideWhenUsed/>
    <w:rsid w:val="00326F90"/>
    <w:pPr>
      <w:numPr>
        <w:numId w:val="5"/>
      </w:numPr>
      <w:contextualSpacing/>
    </w:pPr>
    <w:rPr>
      <w:rFonts w:ascii="ＭＳ Ｐ明朝" w:hAnsi="ＭＳ Ｐ明朝" w:eastAsia="ＭＳ Ｐ明朝"/>
    </w:rPr>
  </w:style>
  <w:style w:type="paragraph" w:styleId="ListNumber2">
    <w:name w:val="List Number 2"/>
    <w:basedOn w:val="Normal"/>
    <w:uiPriority w:val="99"/>
    <w:unhideWhenUsed/>
    <w:rsid w:val="0029639D"/>
    <w:pPr>
      <w:numPr>
        <w:numId w:val="6"/>
      </w:numPr>
      <w:contextualSpacing/>
    </w:pPr>
    <w:rPr>
      <w:rFonts w:ascii="ＭＳ Ｐ明朝" w:hAnsi="ＭＳ Ｐ明朝" w:eastAsia="ＭＳ Ｐ明朝"/>
    </w:rPr>
  </w:style>
  <w:style w:type="paragraph" w:styleId="ListNumber3">
    <w:name w:val="List Number 3"/>
    <w:basedOn w:val="Normal"/>
    <w:uiPriority w:val="99"/>
    <w:unhideWhenUsed/>
    <w:rsid w:val="0029639D"/>
    <w:pPr>
      <w:numPr>
        <w:numId w:val="7"/>
      </w:numPr>
      <w:contextualSpacing/>
    </w:pPr>
    <w:rPr>
      <w:rFonts w:ascii="ＭＳ Ｐ明朝" w:hAnsi="ＭＳ Ｐ明朝" w:eastAsia="ＭＳ Ｐ明朝"/>
    </w:rPr>
  </w:style>
  <w:style w:type="paragraph" w:styleId="ListContinue">
    <w:name w:val="List Continue"/>
    <w:basedOn w:val="Normal"/>
    <w:uiPriority w:val="99"/>
    <w:unhideWhenUsed/>
    <w:rsid w:val="0029639D"/>
    <w:pPr>
      <w:spacing w:after="120"/>
      <w:ind w:left="360"/>
      <w:contextualSpacing/>
    </w:pPr>
    <w:rPr>
      <w:rFonts w:ascii="ＭＳ Ｐ明朝" w:hAnsi="ＭＳ Ｐ明朝" w:eastAsia="ＭＳ Ｐ明朝"/>
    </w:rPr>
  </w:style>
  <w:style w:type="paragraph" w:styleId="ListContinue2">
    <w:name w:val="List Continue 2"/>
    <w:basedOn w:val="Normal"/>
    <w:uiPriority w:val="99"/>
    <w:unhideWhenUsed/>
    <w:rsid w:val="0029639D"/>
    <w:pPr>
      <w:spacing w:after="120"/>
      <w:ind w:left="720"/>
      <w:contextualSpacing/>
    </w:pPr>
    <w:rPr>
      <w:rFonts w:ascii="ＭＳ Ｐ明朝" w:hAnsi="ＭＳ Ｐ明朝" w:eastAsia="ＭＳ Ｐ明朝"/>
    </w:rPr>
  </w:style>
  <w:style w:type="paragraph" w:styleId="ListContinue3">
    <w:name w:val="List Continue 3"/>
    <w:basedOn w:val="Normal"/>
    <w:uiPriority w:val="99"/>
    <w:unhideWhenUsed/>
    <w:rsid w:val="0029639D"/>
    <w:pPr>
      <w:spacing w:after="120"/>
      <w:ind w:left="1080"/>
      <w:contextualSpacing/>
    </w:pPr>
    <w:rPr>
      <w:rFonts w:ascii="ＭＳ Ｐ明朝" w:hAnsi="ＭＳ Ｐ明朝" w:eastAsia="ＭＳ Ｐ明朝"/>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ＭＳ Ｐ明朝" w:hAnsi="ＭＳ Ｐ明朝" w:eastAsia="ＭＳ Ｐ明朝"/>
      <w:sz w:val="20"/>
      <w:szCs w:val="20"/>
    </w:rPr>
  </w:style>
  <w:style w:type="character" w:customStyle="1" w:styleId="MacroTextChar">
    <w:name w:val="Macro Text Char"/>
    <w:basedOn w:val="DefaultParagraphFont"/>
    <w:link w:val="MacroText"/>
    <w:uiPriority w:val="99"/>
    <w:rsid w:val="0029639D"/>
    <w:rPr>
      <w:rFonts w:ascii="ＭＳ Ｐ明朝" w:hAnsi="ＭＳ Ｐ明朝" w:eastAsia="ＭＳ Ｐ明朝"/>
      <w:sz w:val="20"/>
      <w:szCs w:val="20"/>
    </w:rPr>
  </w:style>
  <w:style w:type="paragraph" w:styleId="Quote">
    <w:name w:val="Quote"/>
    <w:basedOn w:val="Normal"/>
    <w:next w:val="Normal"/>
    <w:link w:val="QuoteChar"/>
    <w:uiPriority w:val="29"/>
    <w:qFormat/>
    <w:rsid w:val="00FC693F"/>
    <w:rPr>
      <w:rFonts w:ascii="ＭＳ Ｐ明朝" w:hAnsi="ＭＳ Ｐ明朝" w:eastAsia="ＭＳ Ｐ明朝"/>
      <w:i/>
      <w:iCs/>
      <w:color w:val="000000" w:themeColor="text1"/>
    </w:rPr>
  </w:style>
  <w:style w:type="character" w:customStyle="1" w:styleId="QuoteChar">
    <w:name w:val="Quote Char"/>
    <w:basedOn w:val="DefaultParagraphFont"/>
    <w:link w:val="Quote"/>
    <w:uiPriority w:val="29"/>
    <w:rsid w:val="00FC693F"/>
    <w:rPr>
      <w:rFonts w:ascii="ＭＳ Ｐ明朝" w:hAnsi="ＭＳ Ｐ明朝" w:eastAsia="ＭＳ Ｐ明朝"/>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ascii="ＭＳ Ｐ明朝" w:hAnsi="ＭＳ Ｐ明朝" w:eastAsia="ＭＳ Ｐ明朝"/>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ascii="ＭＳ Ｐ明朝" w:hAnsi="ＭＳ Ｐ明朝" w:eastAsia="ＭＳ Ｐ明朝"/>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ascii="ＭＳ Ｐ明朝" w:hAnsi="ＭＳ Ｐ明朝" w:eastAsia="ＭＳ Ｐ明朝"/>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ascii="ＭＳ Ｐ明朝" w:hAnsi="ＭＳ Ｐ明朝" w:eastAsia="ＭＳ Ｐ明朝"/>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ascii="ＭＳ Ｐ明朝" w:hAnsi="ＭＳ Ｐ明朝" w:eastAsia="ＭＳ Ｐ明朝"/>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ascii="ＭＳ Ｐ明朝" w:hAnsi="ＭＳ Ｐ明朝" w:eastAsia="ＭＳ Ｐ明朝"/>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rFonts w:ascii="ＭＳ Ｐ明朝" w:hAnsi="ＭＳ Ｐ明朝" w:eastAsia="ＭＳ Ｐ明朝"/>
      <w:b/>
      <w:bCs/>
      <w:color w:val="4F81BD" w:themeColor="accent1"/>
      <w:sz w:val="18"/>
      <w:szCs w:val="18"/>
    </w:rPr>
  </w:style>
  <w:style w:type="character" w:styleId="Strong">
    <w:name w:val="Strong"/>
    <w:basedOn w:val="DefaultParagraphFont"/>
    <w:uiPriority w:val="22"/>
    <w:qFormat/>
    <w:rsid w:val="00FC693F"/>
    <w:rPr>
      <w:rFonts w:ascii="ＭＳ Ｐ明朝" w:hAnsi="ＭＳ Ｐ明朝" w:eastAsia="ＭＳ Ｐ明朝"/>
      <w:b/>
      <w:bCs/>
    </w:rPr>
  </w:style>
  <w:style w:type="character" w:styleId="Emphasis">
    <w:name w:val="Emphasis"/>
    <w:basedOn w:val="DefaultParagraphFont"/>
    <w:uiPriority w:val="20"/>
    <w:qFormat/>
    <w:rsid w:val="00FC693F"/>
    <w:rPr>
      <w:rFonts w:ascii="ＭＳ Ｐ明朝" w:hAnsi="ＭＳ Ｐ明朝" w:eastAsia="ＭＳ Ｐ明朝"/>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rFonts w:ascii="ＭＳ Ｐ明朝" w:hAnsi="ＭＳ Ｐ明朝" w:eastAsia="ＭＳ Ｐ明朝"/>
      <w:b/>
      <w:bCs/>
      <w:i/>
      <w:iCs/>
      <w:color w:val="4F81BD" w:themeColor="accent1"/>
    </w:rPr>
  </w:style>
  <w:style w:type="character" w:customStyle="1" w:styleId="IntenseQuoteChar">
    <w:name w:val="Intense Quote Char"/>
    <w:basedOn w:val="DefaultParagraphFont"/>
    <w:link w:val="IntenseQuote"/>
    <w:uiPriority w:val="30"/>
    <w:rsid w:val="00FC693F"/>
    <w:rPr>
      <w:rFonts w:ascii="ＭＳ Ｐ明朝" w:hAnsi="ＭＳ Ｐ明朝" w:eastAsia="ＭＳ Ｐ明朝"/>
      <w:b/>
      <w:bCs/>
      <w:i/>
      <w:iCs/>
      <w:color w:val="4F81BD" w:themeColor="accent1"/>
    </w:rPr>
  </w:style>
  <w:style w:type="character" w:styleId="SubtleEmphasis">
    <w:name w:val="Subtle Emphasis"/>
    <w:basedOn w:val="DefaultParagraphFont"/>
    <w:uiPriority w:val="19"/>
    <w:qFormat/>
    <w:rsid w:val="00FC693F"/>
    <w:rPr>
      <w:rFonts w:ascii="ＭＳ Ｐ明朝" w:hAnsi="ＭＳ Ｐ明朝" w:eastAsia="ＭＳ Ｐ明朝"/>
      <w:i/>
      <w:iCs/>
      <w:color w:val="808080" w:themeColor="text1" w:themeTint="7F"/>
    </w:rPr>
  </w:style>
  <w:style w:type="character" w:styleId="IntenseEmphasis">
    <w:name w:val="Intense Emphasis"/>
    <w:basedOn w:val="DefaultParagraphFont"/>
    <w:uiPriority w:val="21"/>
    <w:qFormat/>
    <w:rsid w:val="00FC693F"/>
    <w:rPr>
      <w:rFonts w:ascii="ＭＳ Ｐ明朝" w:hAnsi="ＭＳ Ｐ明朝" w:eastAsia="ＭＳ Ｐ明朝"/>
      <w:b/>
      <w:bCs/>
      <w:i/>
      <w:iCs/>
      <w:color w:val="4F81BD" w:themeColor="accent1"/>
    </w:rPr>
  </w:style>
  <w:style w:type="character" w:styleId="SubtleReference">
    <w:name w:val="Subtle Reference"/>
    <w:basedOn w:val="DefaultParagraphFont"/>
    <w:uiPriority w:val="31"/>
    <w:qFormat/>
    <w:rsid w:val="00FC693F"/>
    <w:rPr>
      <w:rFonts w:ascii="ＭＳ Ｐ明朝" w:hAnsi="ＭＳ Ｐ明朝" w:eastAsia="ＭＳ Ｐ明朝"/>
      <w:smallCaps/>
      <w:color w:val="C0504D" w:themeColor="accent2"/>
      <w:u w:val="single"/>
    </w:rPr>
  </w:style>
  <w:style w:type="character" w:styleId="IntenseReference">
    <w:name w:val="Intense Reference"/>
    <w:basedOn w:val="DefaultParagraphFont"/>
    <w:uiPriority w:val="32"/>
    <w:qFormat/>
    <w:rsid w:val="00FC693F"/>
    <w:rPr>
      <w:rFonts w:ascii="ＭＳ Ｐ明朝" w:hAnsi="ＭＳ Ｐ明朝" w:eastAsia="ＭＳ Ｐ明朝"/>
      <w:b/>
      <w:bCs/>
      <w:smallCaps/>
      <w:color w:val="C0504D" w:themeColor="accent2"/>
      <w:spacing w:val="5"/>
      <w:u w:val="single"/>
    </w:rPr>
  </w:style>
  <w:style w:type="character" w:styleId="BookTitle">
    <w:name w:val="Book Title"/>
    <w:basedOn w:val="DefaultParagraphFont"/>
    <w:uiPriority w:val="33"/>
    <w:qFormat/>
    <w:rsid w:val="00FC693F"/>
    <w:rPr>
      <w:rFonts w:ascii="ＭＳ Ｐ明朝" w:hAnsi="ＭＳ Ｐ明朝" w:eastAsia="ＭＳ Ｐ明朝"/>
      <w:b/>
      <w:bCs/>
      <w:smallCaps/>
      <w:spacing w:val="5"/>
    </w:rPr>
  </w:style>
  <w:style w:type="paragraph" w:styleId="TOCHeading">
    <w:name w:val="TOC Heading"/>
    <w:basedOn w:val="Heading1"/>
    <w:next w:val="Normal"/>
    <w:uiPriority w:val="39"/>
    <w:semiHidden/>
    <w:unhideWhenUsed/>
    <w:qFormat/>
    <w:rsid w:val="00FC693F"/>
    <w:pPr>
      <w:outlineLvl w:val="9"/>
    </w:pPr>
    <w:rPr>
      <w:rFonts w:ascii="ＭＳ Ｐ明朝" w:hAnsi="ＭＳ Ｐ明朝" w:eastAsia="ＭＳ Ｐ明朝"/>
    </w:r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